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5325D7" w:rsidRPr="00D00201" w:rsidTr="00D00201">
        <w:tc>
          <w:tcPr>
            <w:tcW w:w="4248" w:type="dxa"/>
          </w:tcPr>
          <w:p w:rsidR="005325D7" w:rsidRPr="00D00201" w:rsidRDefault="005325D7" w:rsidP="00D00201">
            <w:pPr>
              <w:jc w:val="center"/>
              <w:rPr>
                <w:rFonts w:ascii="Calibri" w:hAnsi="Calibri" w:cs="Calibri"/>
                <w:color w:val="auto"/>
                <w:sz w:val="20"/>
                <w:szCs w:val="20"/>
                <w:lang w:eastAsia="en-US"/>
              </w:rPr>
            </w:pPr>
          </w:p>
        </w:tc>
        <w:tc>
          <w:tcPr>
            <w:tcW w:w="5641" w:type="dxa"/>
          </w:tcPr>
          <w:p w:rsidR="005325D7" w:rsidRPr="00D00201" w:rsidRDefault="005325D7"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ЗАТВЕРДЖЕНО</w:t>
            </w:r>
          </w:p>
          <w:p w:rsidR="005325D7" w:rsidRPr="00D00201" w:rsidRDefault="005325D7"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Рішення девʹятої сесії</w:t>
            </w:r>
          </w:p>
          <w:p w:rsidR="005325D7" w:rsidRPr="00D00201" w:rsidRDefault="005325D7"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районної ради сьомого скликання</w:t>
            </w:r>
          </w:p>
          <w:p w:rsidR="005325D7" w:rsidRPr="00D00201" w:rsidRDefault="005325D7" w:rsidP="00D00201">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5325D7" w:rsidRPr="00D00201" w:rsidRDefault="005325D7" w:rsidP="00D00201">
            <w:pPr>
              <w:ind w:firstLine="507"/>
              <w:jc w:val="both"/>
              <w:rPr>
                <w:rFonts w:ascii="Times New Roman" w:hAnsi="Times New Roman" w:cs="Times New Roman"/>
                <w:color w:val="auto"/>
                <w:sz w:val="28"/>
                <w:szCs w:val="28"/>
                <w:lang w:eastAsia="ru-RU"/>
              </w:rPr>
            </w:pPr>
          </w:p>
          <w:p w:rsidR="005325D7" w:rsidRPr="00D00201" w:rsidRDefault="005325D7" w:rsidP="00D00201">
            <w:pPr>
              <w:ind w:firstLine="507"/>
              <w:jc w:val="both"/>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Голова районної ради</w:t>
            </w:r>
          </w:p>
          <w:p w:rsidR="005325D7" w:rsidRPr="00D00201" w:rsidRDefault="005325D7" w:rsidP="00D00201">
            <w:pPr>
              <w:ind w:firstLine="507"/>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ab/>
            </w:r>
            <w:r w:rsidRPr="00D00201">
              <w:rPr>
                <w:rFonts w:ascii="Times New Roman" w:hAnsi="Times New Roman" w:cs="Times New Roman"/>
                <w:color w:val="auto"/>
                <w:sz w:val="28"/>
                <w:szCs w:val="28"/>
                <w:lang w:eastAsia="ru-RU"/>
              </w:rPr>
              <w:tab/>
            </w:r>
            <w:r w:rsidRPr="00D00201">
              <w:rPr>
                <w:rFonts w:ascii="Times New Roman" w:hAnsi="Times New Roman" w:cs="Times New Roman"/>
                <w:color w:val="auto"/>
                <w:sz w:val="28"/>
                <w:szCs w:val="28"/>
                <w:lang w:eastAsia="ru-RU"/>
              </w:rPr>
              <w:tab/>
              <w:t xml:space="preserve">                                        </w:t>
            </w:r>
          </w:p>
          <w:p w:rsidR="005325D7" w:rsidRPr="00D00201" w:rsidRDefault="005325D7" w:rsidP="00D00201">
            <w:pPr>
              <w:ind w:firstLine="507"/>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 xml:space="preserve">                        ___________Д.С.Калінін</w:t>
            </w:r>
          </w:p>
        </w:tc>
      </w:tr>
    </w:tbl>
    <w:p w:rsidR="005325D7" w:rsidRPr="00D00201" w:rsidRDefault="005325D7" w:rsidP="00A80979">
      <w:pPr>
        <w:pStyle w:val="BodyText"/>
        <w:shd w:val="clear" w:color="auto" w:fill="auto"/>
        <w:spacing w:line="240" w:lineRule="auto"/>
        <w:ind w:firstLine="0"/>
        <w:rPr>
          <w:sz w:val="28"/>
          <w:szCs w:val="28"/>
        </w:rPr>
      </w:pPr>
    </w:p>
    <w:p w:rsidR="005325D7" w:rsidRDefault="005325D7" w:rsidP="00A80979">
      <w:pPr>
        <w:pStyle w:val="BodyText"/>
        <w:shd w:val="clear" w:color="auto" w:fill="auto"/>
        <w:spacing w:line="240" w:lineRule="auto"/>
        <w:ind w:firstLine="0"/>
        <w:rPr>
          <w:sz w:val="28"/>
          <w:szCs w:val="28"/>
          <w:lang w:val="uk-UA"/>
        </w:rPr>
      </w:pPr>
    </w:p>
    <w:p w:rsidR="005325D7" w:rsidRDefault="005325D7" w:rsidP="00A80979">
      <w:pPr>
        <w:pStyle w:val="BodyText"/>
        <w:shd w:val="clear" w:color="auto" w:fill="auto"/>
        <w:spacing w:line="240" w:lineRule="auto"/>
        <w:ind w:firstLine="0"/>
        <w:rPr>
          <w:sz w:val="28"/>
          <w:szCs w:val="28"/>
          <w:lang w:val="uk-UA"/>
        </w:rPr>
      </w:pPr>
    </w:p>
    <w:p w:rsidR="005325D7" w:rsidRDefault="005325D7" w:rsidP="00A80979">
      <w:pPr>
        <w:pStyle w:val="BodyText"/>
        <w:shd w:val="clear" w:color="auto" w:fill="auto"/>
        <w:spacing w:line="240" w:lineRule="auto"/>
        <w:ind w:firstLine="0"/>
        <w:rPr>
          <w:sz w:val="28"/>
          <w:szCs w:val="28"/>
          <w:lang w:val="uk-UA"/>
        </w:rPr>
      </w:pPr>
    </w:p>
    <w:p w:rsidR="005325D7" w:rsidRDefault="005325D7" w:rsidP="00A80979">
      <w:pPr>
        <w:pStyle w:val="BodyText"/>
        <w:shd w:val="clear" w:color="auto" w:fill="auto"/>
        <w:spacing w:line="240" w:lineRule="auto"/>
        <w:ind w:firstLine="0"/>
        <w:rPr>
          <w:sz w:val="28"/>
          <w:szCs w:val="28"/>
          <w:lang w:val="uk-UA"/>
        </w:rPr>
      </w:pPr>
    </w:p>
    <w:p w:rsidR="005325D7" w:rsidRDefault="005325D7" w:rsidP="00A80979">
      <w:pPr>
        <w:pStyle w:val="BodyText"/>
        <w:shd w:val="clear" w:color="auto" w:fill="auto"/>
        <w:spacing w:line="240" w:lineRule="auto"/>
        <w:ind w:firstLine="0"/>
        <w:rPr>
          <w:sz w:val="28"/>
          <w:szCs w:val="28"/>
          <w:lang w:val="uk-UA"/>
        </w:rPr>
      </w:pPr>
    </w:p>
    <w:p w:rsidR="005325D7" w:rsidRPr="001B56CC" w:rsidRDefault="005325D7" w:rsidP="00A80979">
      <w:pPr>
        <w:pStyle w:val="BodyText"/>
        <w:shd w:val="clear" w:color="auto" w:fill="auto"/>
        <w:spacing w:line="240" w:lineRule="auto"/>
        <w:ind w:firstLine="0"/>
        <w:rPr>
          <w:sz w:val="28"/>
          <w:szCs w:val="28"/>
          <w:lang w:val="uk-UA"/>
        </w:rPr>
      </w:pPr>
    </w:p>
    <w:p w:rsidR="005325D7" w:rsidRPr="001B56CC" w:rsidRDefault="005325D7" w:rsidP="00A80979">
      <w:pPr>
        <w:pStyle w:val="BodyText"/>
        <w:shd w:val="clear" w:color="auto" w:fill="auto"/>
        <w:spacing w:line="240" w:lineRule="auto"/>
        <w:ind w:left="6237" w:firstLine="0"/>
        <w:rPr>
          <w:sz w:val="28"/>
          <w:szCs w:val="28"/>
          <w:lang w:val="uk-UA"/>
        </w:rPr>
      </w:pPr>
    </w:p>
    <w:p w:rsidR="005325D7" w:rsidRPr="001B56CC" w:rsidRDefault="005325D7" w:rsidP="00A80979">
      <w:pPr>
        <w:pStyle w:val="BodyText"/>
        <w:shd w:val="clear" w:color="auto" w:fill="auto"/>
        <w:spacing w:line="240" w:lineRule="auto"/>
        <w:ind w:left="6237" w:firstLine="0"/>
        <w:rPr>
          <w:sz w:val="28"/>
          <w:szCs w:val="28"/>
          <w:lang w:val="uk-UA"/>
        </w:rPr>
      </w:pPr>
    </w:p>
    <w:p w:rsidR="005325D7" w:rsidRPr="001B56CC" w:rsidRDefault="005325D7" w:rsidP="00A80979">
      <w:pPr>
        <w:pStyle w:val="BodyText"/>
        <w:shd w:val="clear" w:color="auto" w:fill="auto"/>
        <w:spacing w:line="240" w:lineRule="auto"/>
        <w:ind w:left="6237" w:firstLine="0"/>
        <w:rPr>
          <w:sz w:val="28"/>
          <w:szCs w:val="28"/>
          <w:lang w:val="uk-UA"/>
        </w:rPr>
      </w:pPr>
    </w:p>
    <w:p w:rsidR="005325D7" w:rsidRPr="001B56CC" w:rsidRDefault="005325D7" w:rsidP="00A80979">
      <w:pPr>
        <w:pStyle w:val="BodyText"/>
        <w:shd w:val="clear" w:color="auto" w:fill="auto"/>
        <w:spacing w:line="240" w:lineRule="auto"/>
        <w:ind w:left="6237" w:firstLine="0"/>
        <w:rPr>
          <w:sz w:val="28"/>
          <w:szCs w:val="28"/>
          <w:lang w:val="uk-UA"/>
        </w:rPr>
      </w:pPr>
    </w:p>
    <w:p w:rsidR="005325D7" w:rsidRPr="001B56CC" w:rsidRDefault="005325D7" w:rsidP="00A80979">
      <w:pPr>
        <w:pStyle w:val="BodyText"/>
        <w:shd w:val="clear" w:color="auto" w:fill="auto"/>
        <w:spacing w:line="240" w:lineRule="auto"/>
        <w:ind w:left="6237" w:firstLine="0"/>
        <w:rPr>
          <w:sz w:val="28"/>
          <w:szCs w:val="28"/>
          <w:lang w:val="uk-UA"/>
        </w:rPr>
      </w:pPr>
    </w:p>
    <w:p w:rsidR="005325D7" w:rsidRPr="001B56CC" w:rsidRDefault="005325D7" w:rsidP="001B56CC">
      <w:pPr>
        <w:jc w:val="center"/>
        <w:rPr>
          <w:rFonts w:ascii="Times New Roman" w:hAnsi="Times New Roman"/>
          <w:b/>
          <w:spacing w:val="-11"/>
          <w:sz w:val="28"/>
          <w:szCs w:val="28"/>
        </w:rPr>
      </w:pPr>
      <w:r w:rsidRPr="001B56CC">
        <w:rPr>
          <w:rFonts w:ascii="Times New Roman" w:hAnsi="Times New Roman"/>
          <w:b/>
          <w:spacing w:val="-11"/>
          <w:sz w:val="28"/>
          <w:szCs w:val="28"/>
        </w:rPr>
        <w:t>СТАТУТ</w:t>
      </w:r>
    </w:p>
    <w:p w:rsidR="005325D7" w:rsidRPr="001B56CC" w:rsidRDefault="005325D7" w:rsidP="001B56CC">
      <w:pPr>
        <w:jc w:val="center"/>
        <w:rPr>
          <w:rFonts w:ascii="Times New Roman" w:hAnsi="Times New Roman"/>
          <w:b/>
          <w:spacing w:val="-11"/>
          <w:sz w:val="28"/>
          <w:szCs w:val="28"/>
        </w:rPr>
      </w:pPr>
      <w:r w:rsidRPr="001B56CC">
        <w:rPr>
          <w:rFonts w:ascii="Times New Roman" w:hAnsi="Times New Roman"/>
          <w:b/>
          <w:spacing w:val="-11"/>
          <w:sz w:val="28"/>
          <w:szCs w:val="28"/>
        </w:rPr>
        <w:t>КОМУНАЛЬНОГО ЗАКЛАДУ</w:t>
      </w:r>
    </w:p>
    <w:p w:rsidR="005325D7" w:rsidRPr="001B56CC" w:rsidRDefault="005325D7" w:rsidP="001B56CC">
      <w:pPr>
        <w:jc w:val="center"/>
        <w:rPr>
          <w:rFonts w:ascii="Times New Roman" w:hAnsi="Times New Roman"/>
          <w:b/>
          <w:spacing w:val="-11"/>
          <w:sz w:val="28"/>
          <w:szCs w:val="28"/>
        </w:rPr>
      </w:pPr>
      <w:r w:rsidRPr="001B56CC">
        <w:rPr>
          <w:rFonts w:ascii="Times New Roman" w:hAnsi="Times New Roman"/>
          <w:b/>
          <w:spacing w:val="-11"/>
          <w:sz w:val="28"/>
          <w:szCs w:val="28"/>
        </w:rPr>
        <w:t>«</w:t>
      </w:r>
      <w:r w:rsidRPr="004A0A11">
        <w:rPr>
          <w:rFonts w:ascii="Times New Roman" w:hAnsi="Times New Roman"/>
          <w:b/>
          <w:color w:val="auto"/>
          <w:spacing w:val="-11"/>
          <w:sz w:val="28"/>
          <w:szCs w:val="28"/>
        </w:rPr>
        <w:t>ДОЛИНСЬКА</w:t>
      </w:r>
      <w:r w:rsidRPr="001B56CC">
        <w:rPr>
          <w:rFonts w:ascii="Times New Roman" w:hAnsi="Times New Roman"/>
          <w:b/>
          <w:spacing w:val="-11"/>
          <w:sz w:val="28"/>
          <w:szCs w:val="28"/>
        </w:rPr>
        <w:t xml:space="preserve"> ЗАГАЛЬНООСВІТНЯ ШКОЛА І-ІІ СТУПЕНІВ»</w:t>
      </w:r>
    </w:p>
    <w:p w:rsidR="005325D7" w:rsidRPr="001B56CC" w:rsidRDefault="005325D7" w:rsidP="001B56CC">
      <w:pPr>
        <w:jc w:val="center"/>
        <w:rPr>
          <w:rFonts w:ascii="Times New Roman" w:hAnsi="Times New Roman"/>
          <w:b/>
          <w:spacing w:val="-11"/>
          <w:sz w:val="28"/>
          <w:szCs w:val="28"/>
        </w:rPr>
      </w:pPr>
      <w:r w:rsidRPr="001B56CC">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6CC">
        <w:rPr>
          <w:rFonts w:ascii="Times New Roman" w:hAnsi="Times New Roman"/>
          <w:b/>
          <w:spacing w:val="-11"/>
          <w:sz w:val="28"/>
          <w:szCs w:val="28"/>
        </w:rPr>
        <w:t>ЗАПОРІЗЬКОЇ ОБЛАСТІ</w:t>
      </w:r>
    </w:p>
    <w:p w:rsidR="005325D7"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Pr="00EB46CA"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Pr="001B56CC"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Default="005325D7" w:rsidP="00A80979">
      <w:pPr>
        <w:pStyle w:val="BodyText"/>
        <w:shd w:val="clear" w:color="auto" w:fill="auto"/>
        <w:spacing w:line="240" w:lineRule="auto"/>
        <w:ind w:firstLine="0"/>
        <w:jc w:val="both"/>
        <w:rPr>
          <w:rStyle w:val="11"/>
          <w:strike/>
          <w:sz w:val="28"/>
          <w:szCs w:val="28"/>
          <w:lang w:eastAsia="uk-UA"/>
        </w:rPr>
      </w:pPr>
    </w:p>
    <w:p w:rsidR="005325D7" w:rsidRPr="00161986"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Pr="003E3CE1" w:rsidRDefault="005325D7" w:rsidP="0016198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5325D7" w:rsidRDefault="005325D7" w:rsidP="0016198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5325D7" w:rsidRPr="00161986" w:rsidRDefault="005325D7" w:rsidP="00A80979">
      <w:pPr>
        <w:pStyle w:val="BodyText"/>
        <w:shd w:val="clear" w:color="auto" w:fill="auto"/>
        <w:spacing w:line="240" w:lineRule="auto"/>
        <w:ind w:firstLine="0"/>
        <w:jc w:val="both"/>
        <w:rPr>
          <w:rStyle w:val="11"/>
          <w:strike/>
          <w:sz w:val="28"/>
          <w:szCs w:val="28"/>
          <w:lang w:val="uk-UA" w:eastAsia="uk-UA"/>
        </w:rPr>
      </w:pPr>
    </w:p>
    <w:p w:rsidR="005325D7" w:rsidRPr="00A80979" w:rsidRDefault="005325D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5325D7" w:rsidRPr="00540FFE" w:rsidRDefault="005325D7" w:rsidP="00EB46CA">
      <w:pPr>
        <w:pStyle w:val="13"/>
        <w:ind w:firstLine="708"/>
        <w:jc w:val="both"/>
        <w:rPr>
          <w:rFonts w:ascii="Times New Roman" w:hAnsi="Times New Roman" w:cs="Times New Roman"/>
          <w:sz w:val="28"/>
          <w:szCs w:val="28"/>
        </w:rPr>
      </w:pPr>
      <w:r w:rsidRPr="001B56CC">
        <w:rPr>
          <w:rFonts w:ascii="Times New Roman" w:hAnsi="Times New Roman" w:cs="Times New Roman"/>
          <w:sz w:val="28"/>
          <w:szCs w:val="28"/>
        </w:rPr>
        <w:t>1.1. КОМУНАЛЬНИЙ ЗАКЛАД «</w:t>
      </w:r>
      <w:r w:rsidRPr="00D377AC">
        <w:rPr>
          <w:rFonts w:ascii="Times New Roman" w:hAnsi="Times New Roman" w:cs="Times New Roman"/>
          <w:sz w:val="28"/>
          <w:szCs w:val="28"/>
        </w:rPr>
        <w:t>ДОЛИНСЬКА</w:t>
      </w:r>
      <w:r w:rsidRPr="001B56CC">
        <w:rPr>
          <w:rFonts w:ascii="Times New Roman" w:hAnsi="Times New Roman" w:cs="Times New Roman"/>
          <w:sz w:val="28"/>
          <w:szCs w:val="28"/>
        </w:rPr>
        <w:t xml:space="preserve"> ЗАГАЛЬНООСВІТНЯ ШКОЛА І-ІІ СТУПЕНІВ» ВАСИЛІВСЬКОЇ РАЙОННОЇ РАДИ ЗАП</w:t>
      </w:r>
      <w:r>
        <w:rPr>
          <w:rFonts w:ascii="Times New Roman" w:hAnsi="Times New Roman" w:cs="Times New Roman"/>
          <w:sz w:val="28"/>
          <w:szCs w:val="28"/>
        </w:rPr>
        <w:t>О</w:t>
      </w:r>
      <w:r w:rsidRPr="001B56CC">
        <w:rPr>
          <w:rFonts w:ascii="Times New Roman" w:hAnsi="Times New Roman" w:cs="Times New Roman"/>
          <w:sz w:val="28"/>
          <w:szCs w:val="28"/>
        </w:rPr>
        <w:t>РІЗЬКОЇ ОБЛАСТІ (далі навчальний заклад),</w:t>
      </w:r>
      <w:r>
        <w:rPr>
          <w:rFonts w:ascii="Times New Roman" w:hAnsi="Times New Roman" w:cs="Times New Roman"/>
          <w:sz w:val="28"/>
          <w:szCs w:val="28"/>
        </w:rPr>
        <w:t xml:space="preserve"> </w:t>
      </w:r>
      <w:r w:rsidRPr="001B56CC">
        <w:rPr>
          <w:rFonts w:ascii="Times New Roman" w:hAnsi="Times New Roman" w:cs="Times New Roman"/>
          <w:sz w:val="28"/>
          <w:szCs w:val="28"/>
        </w:rPr>
        <w:t xml:space="preserve"> </w:t>
      </w:r>
      <w:r>
        <w:rPr>
          <w:rFonts w:ascii="Times New Roman" w:hAnsi="Times New Roman" w:cs="Times New Roman"/>
          <w:sz w:val="28"/>
          <w:szCs w:val="28"/>
        </w:rPr>
        <w:t>створений шляхом перейменування</w:t>
      </w:r>
      <w:r w:rsidRPr="00540FFE">
        <w:rPr>
          <w:rFonts w:ascii="Times New Roman" w:hAnsi="Times New Roman" w:cs="Times New Roman"/>
          <w:sz w:val="28"/>
          <w:szCs w:val="28"/>
        </w:rPr>
        <w:t xml:space="preserve"> </w:t>
      </w:r>
      <w:r w:rsidRPr="00540FFE">
        <w:rPr>
          <w:rFonts w:ascii="Times New Roman" w:hAnsi="Times New Roman" w:cs="Times New Roman"/>
          <w:color w:val="000000"/>
          <w:sz w:val="28"/>
          <w:szCs w:val="28"/>
          <w:shd w:val="clear" w:color="auto" w:fill="FFFFFF"/>
        </w:rPr>
        <w:t>комунальн</w:t>
      </w:r>
      <w:r>
        <w:rPr>
          <w:rFonts w:ascii="Times New Roman" w:hAnsi="Times New Roman" w:cs="Times New Roman"/>
          <w:color w:val="000000"/>
          <w:sz w:val="28"/>
          <w:szCs w:val="28"/>
          <w:shd w:val="clear" w:color="auto" w:fill="FFFFFF"/>
        </w:rPr>
        <w:t>ого закладу «Червоноармійська</w:t>
      </w:r>
      <w:r w:rsidRPr="00540FFE">
        <w:rPr>
          <w:rFonts w:ascii="Times New Roman" w:hAnsi="Times New Roman" w:cs="Times New Roman"/>
          <w:color w:val="000000"/>
          <w:sz w:val="28"/>
          <w:szCs w:val="28"/>
          <w:shd w:val="clear" w:color="auto" w:fill="FFFFFF"/>
        </w:rPr>
        <w:t xml:space="preserve"> загальноосвітня школа І-ІІ ступенів» Василівської районної ради Запорізької області, зареєстрованого </w:t>
      </w:r>
      <w:r>
        <w:rPr>
          <w:rFonts w:ascii="Times New Roman" w:hAnsi="Times New Roman" w:cs="Times New Roman"/>
          <w:color w:val="000000"/>
          <w:sz w:val="28"/>
          <w:szCs w:val="28"/>
          <w:shd w:val="clear" w:color="auto" w:fill="FFFFFF"/>
        </w:rPr>
        <w:t>16.10.2013 № 10801050008000091.</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1.6. Повне найменування: </w:t>
      </w: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КОМУНАЛЬНИЙ ЗАКЛАД «</w:t>
      </w:r>
      <w:r w:rsidRPr="00D377AC">
        <w:rPr>
          <w:rFonts w:ascii="Times New Roman" w:hAnsi="Times New Roman" w:cs="Times New Roman"/>
          <w:color w:val="auto"/>
          <w:sz w:val="28"/>
          <w:szCs w:val="28"/>
        </w:rPr>
        <w:t xml:space="preserve">ДОЛИНСЬКА </w:t>
      </w:r>
      <w:r w:rsidRPr="001B56CC">
        <w:rPr>
          <w:rFonts w:ascii="Times New Roman" w:hAnsi="Times New Roman" w:cs="Times New Roman"/>
          <w:sz w:val="28"/>
          <w:szCs w:val="28"/>
        </w:rPr>
        <w:t>ЗАГАЛЬНООСВІТНЯ ШКОЛА І-ІІ СТУПЕНІВ» ВАСИЛІВСЬКОЇ РАЙОННОЇ РАДИ ЗАП</w:t>
      </w:r>
      <w:r>
        <w:rPr>
          <w:rFonts w:ascii="Times New Roman" w:hAnsi="Times New Roman" w:cs="Times New Roman"/>
          <w:sz w:val="28"/>
          <w:szCs w:val="28"/>
        </w:rPr>
        <w:t>О</w:t>
      </w:r>
      <w:r w:rsidRPr="001B56CC">
        <w:rPr>
          <w:rFonts w:ascii="Times New Roman" w:hAnsi="Times New Roman" w:cs="Times New Roman"/>
          <w:sz w:val="28"/>
          <w:szCs w:val="28"/>
        </w:rPr>
        <w:t>РІЗЬКОЇ ОБЛАСТІ;</w:t>
      </w:r>
    </w:p>
    <w:p w:rsidR="005325D7" w:rsidRPr="00D377AC" w:rsidRDefault="005325D7" w:rsidP="001B56CC">
      <w:pPr>
        <w:ind w:firstLine="724"/>
        <w:jc w:val="both"/>
        <w:rPr>
          <w:rFonts w:ascii="Times New Roman" w:hAnsi="Times New Roman" w:cs="Times New Roman"/>
          <w:color w:val="auto"/>
          <w:sz w:val="28"/>
          <w:szCs w:val="28"/>
        </w:rPr>
      </w:pPr>
      <w:r>
        <w:rPr>
          <w:rFonts w:ascii="Times New Roman" w:hAnsi="Times New Roman" w:cs="Times New Roman"/>
          <w:sz w:val="28"/>
          <w:szCs w:val="28"/>
        </w:rPr>
        <w:t xml:space="preserve">- </w:t>
      </w:r>
      <w:r w:rsidRPr="001B56CC">
        <w:rPr>
          <w:rFonts w:ascii="Times New Roman" w:hAnsi="Times New Roman" w:cs="Times New Roman"/>
          <w:sz w:val="28"/>
          <w:szCs w:val="28"/>
        </w:rPr>
        <w:t xml:space="preserve">російською мовою: КОМУНАЛЬНОЕ ЗАВЕДЕНИЕ </w:t>
      </w:r>
      <w:r w:rsidRPr="00D377AC">
        <w:rPr>
          <w:rFonts w:ascii="Times New Roman" w:hAnsi="Times New Roman" w:cs="Times New Roman"/>
          <w:color w:val="auto"/>
          <w:sz w:val="28"/>
          <w:szCs w:val="28"/>
        </w:rPr>
        <w:t>«ДОЛИНСКАЯ ОБЩЕОБРАЗОВАТЕЛЬНАЯ ШКОЛА І-ІІ СТУПЕНЕЙ» ВАСИЛЬЕВСКОГО РАЙОННОГО СОВЕТА ЗАПОРОЖСКОЙ ОБЛАСТИ.</w:t>
      </w:r>
    </w:p>
    <w:p w:rsidR="005325D7" w:rsidRPr="00D377AC" w:rsidRDefault="005325D7"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Скорочене найменування:</w:t>
      </w:r>
    </w:p>
    <w:p w:rsidR="005325D7" w:rsidRPr="00D377AC" w:rsidRDefault="005325D7"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 українською мовою: КЗ «Долинська ЗОШ І-ІІ ст.»</w:t>
      </w:r>
      <w:r>
        <w:rPr>
          <w:rFonts w:ascii="Times New Roman" w:hAnsi="Times New Roman" w:cs="Times New Roman"/>
          <w:color w:val="auto"/>
          <w:sz w:val="28"/>
          <w:szCs w:val="28"/>
        </w:rPr>
        <w:t xml:space="preserve"> </w:t>
      </w:r>
      <w:r w:rsidRPr="00D377AC">
        <w:rPr>
          <w:rFonts w:ascii="Times New Roman" w:hAnsi="Times New Roman" w:cs="Times New Roman"/>
          <w:color w:val="auto"/>
          <w:sz w:val="28"/>
          <w:szCs w:val="28"/>
        </w:rPr>
        <w:t>ВРР ЗО</w:t>
      </w:r>
    </w:p>
    <w:p w:rsidR="005325D7" w:rsidRPr="00D377AC" w:rsidRDefault="005325D7"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 російською мовою: КЗ «Долин</w:t>
      </w:r>
      <w:r>
        <w:rPr>
          <w:rFonts w:ascii="Times New Roman" w:hAnsi="Times New Roman" w:cs="Times New Roman"/>
          <w:color w:val="auto"/>
          <w:sz w:val="28"/>
          <w:szCs w:val="28"/>
        </w:rPr>
        <w:t>с</w:t>
      </w:r>
      <w:r w:rsidRPr="00D377AC">
        <w:rPr>
          <w:rFonts w:ascii="Times New Roman" w:hAnsi="Times New Roman" w:cs="Times New Roman"/>
          <w:color w:val="auto"/>
          <w:sz w:val="28"/>
          <w:szCs w:val="28"/>
        </w:rPr>
        <w:t>кая ООШ І-ІІ ст.» ВРС ЗО</w:t>
      </w:r>
    </w:p>
    <w:p w:rsidR="005325D7" w:rsidRPr="00D377AC" w:rsidRDefault="005325D7"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1.7. Місцезнаходження навчального закладу: 71651, Запорізька область</w:t>
      </w:r>
      <w:r>
        <w:rPr>
          <w:rFonts w:ascii="Times New Roman" w:hAnsi="Times New Roman" w:cs="Times New Roman"/>
          <w:color w:val="auto"/>
          <w:sz w:val="28"/>
          <w:szCs w:val="28"/>
        </w:rPr>
        <w:t>, Василівський район, с. Долинка</w:t>
      </w:r>
      <w:r w:rsidRPr="00D377AC">
        <w:rPr>
          <w:rFonts w:ascii="Times New Roman" w:hAnsi="Times New Roman" w:cs="Times New Roman"/>
          <w:color w:val="auto"/>
          <w:sz w:val="28"/>
          <w:szCs w:val="28"/>
        </w:rPr>
        <w:t>, вул. Перемоги, 35.</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w:t>
      </w:r>
      <w:r>
        <w:rPr>
          <w:rFonts w:ascii="Times New Roman" w:hAnsi="Times New Roman" w:cs="Times New Roman"/>
          <w:sz w:val="28"/>
          <w:szCs w:val="28"/>
        </w:rPr>
        <w:t>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5325D7" w:rsidRPr="001D561E" w:rsidRDefault="005325D7" w:rsidP="00C302C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5325D7"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5325D7"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1D561E">
        <w:rPr>
          <w:rFonts w:ascii="Times New Roman" w:hAnsi="Times New Roman" w:cs="Times New Roman"/>
          <w:sz w:val="28"/>
          <w:szCs w:val="28"/>
        </w:rPr>
        <w:t xml:space="preserve">правилами внутрішнього розпорядку та цим Статутом.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5325D7" w:rsidRPr="001D561E" w:rsidRDefault="005325D7" w:rsidP="0016198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5325D7"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5325D7"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5325D7"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Склад комісій та зміст їх роботи визначаються радою.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5325D7" w:rsidRPr="001D561E" w:rsidRDefault="005325D7" w:rsidP="001B56CC">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5325D7"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5325D7" w:rsidRPr="001D561E" w:rsidRDefault="005325D7" w:rsidP="00161986">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5325D7" w:rsidRPr="001D561E" w:rsidRDefault="005325D7" w:rsidP="001B56CC">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5325D7" w:rsidRPr="001D561E" w:rsidRDefault="005325D7"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5325D7" w:rsidRPr="001D561E" w:rsidRDefault="005325D7" w:rsidP="001B56CC">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5325D7" w:rsidRPr="001D561E" w:rsidRDefault="005325D7" w:rsidP="001B56CC">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5325D7" w:rsidRPr="001D561E" w:rsidRDefault="005325D7" w:rsidP="001B56CC">
      <w:pPr>
        <w:jc w:val="both"/>
        <w:rPr>
          <w:rFonts w:ascii="Times New Roman" w:hAnsi="Times New Roman" w:cs="Times New Roman"/>
          <w:sz w:val="28"/>
          <w:szCs w:val="28"/>
        </w:rPr>
      </w:pP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5325D7" w:rsidRPr="001D561E" w:rsidRDefault="005325D7"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5325D7" w:rsidRPr="001D561E" w:rsidRDefault="005325D7"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5325D7" w:rsidRDefault="005325D7" w:rsidP="001B56CC">
      <w:pPr>
        <w:jc w:val="both"/>
        <w:rPr>
          <w:rFonts w:ascii="Times New Roman" w:hAnsi="Times New Roman" w:cs="Times New Roman"/>
          <w:sz w:val="28"/>
          <w:szCs w:val="28"/>
        </w:rPr>
      </w:pPr>
    </w:p>
    <w:p w:rsidR="005325D7" w:rsidRPr="00EC444B" w:rsidRDefault="005325D7" w:rsidP="001B56CC">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5325D7" w:rsidRPr="00EC444B" w:rsidRDefault="005325D7" w:rsidP="001B56CC">
      <w:pPr>
        <w:pStyle w:val="NormalWeb"/>
        <w:spacing w:after="0"/>
        <w:ind w:firstLine="798"/>
        <w:jc w:val="both"/>
        <w:rPr>
          <w:sz w:val="28"/>
          <w:szCs w:val="28"/>
          <w:lang w:val="uk-UA"/>
        </w:rPr>
      </w:pPr>
    </w:p>
    <w:p w:rsidR="005325D7" w:rsidRPr="00EC444B" w:rsidRDefault="005325D7" w:rsidP="001B56CC">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5325D7" w:rsidRPr="00EC444B" w:rsidRDefault="005325D7" w:rsidP="001B56CC">
      <w:pPr>
        <w:ind w:right="-38" w:firstLine="720"/>
        <w:jc w:val="both"/>
        <w:rPr>
          <w:rFonts w:ascii="Times New Roman" w:hAnsi="Times New Roman"/>
          <w:sz w:val="28"/>
          <w:szCs w:val="28"/>
        </w:rPr>
      </w:pPr>
    </w:p>
    <w:p w:rsidR="005325D7" w:rsidRPr="001B56CC" w:rsidRDefault="005325D7"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 </w:t>
      </w:r>
    </w:p>
    <w:sectPr w:rsidR="005325D7" w:rsidRPr="001B56C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06C50"/>
    <w:rsid w:val="000554D1"/>
    <w:rsid w:val="00066F1C"/>
    <w:rsid w:val="0006745D"/>
    <w:rsid w:val="00072660"/>
    <w:rsid w:val="0008636C"/>
    <w:rsid w:val="0009508A"/>
    <w:rsid w:val="000C7266"/>
    <w:rsid w:val="000E486D"/>
    <w:rsid w:val="000F6B94"/>
    <w:rsid w:val="0010003F"/>
    <w:rsid w:val="00100206"/>
    <w:rsid w:val="001222D2"/>
    <w:rsid w:val="00131DD0"/>
    <w:rsid w:val="00156E5C"/>
    <w:rsid w:val="00161986"/>
    <w:rsid w:val="001A21ED"/>
    <w:rsid w:val="001B4F24"/>
    <w:rsid w:val="001B56CC"/>
    <w:rsid w:val="001C5F91"/>
    <w:rsid w:val="001D561E"/>
    <w:rsid w:val="001D73D1"/>
    <w:rsid w:val="001E4EB0"/>
    <w:rsid w:val="001E6F25"/>
    <w:rsid w:val="001E796C"/>
    <w:rsid w:val="002057DD"/>
    <w:rsid w:val="00217376"/>
    <w:rsid w:val="0023297D"/>
    <w:rsid w:val="00253D31"/>
    <w:rsid w:val="00281B5F"/>
    <w:rsid w:val="002A14A2"/>
    <w:rsid w:val="002C000A"/>
    <w:rsid w:val="002C186E"/>
    <w:rsid w:val="002D6F28"/>
    <w:rsid w:val="002E0754"/>
    <w:rsid w:val="002F6997"/>
    <w:rsid w:val="00313D99"/>
    <w:rsid w:val="003205C8"/>
    <w:rsid w:val="003217DA"/>
    <w:rsid w:val="003B3163"/>
    <w:rsid w:val="003E3CE1"/>
    <w:rsid w:val="003F7CB8"/>
    <w:rsid w:val="00441F3C"/>
    <w:rsid w:val="00443327"/>
    <w:rsid w:val="004747B2"/>
    <w:rsid w:val="004A0A11"/>
    <w:rsid w:val="004A16E8"/>
    <w:rsid w:val="004A28E6"/>
    <w:rsid w:val="004B1E02"/>
    <w:rsid w:val="004D3A1D"/>
    <w:rsid w:val="00521C55"/>
    <w:rsid w:val="00525214"/>
    <w:rsid w:val="005316BB"/>
    <w:rsid w:val="005325D7"/>
    <w:rsid w:val="00540FFE"/>
    <w:rsid w:val="005635A6"/>
    <w:rsid w:val="00563805"/>
    <w:rsid w:val="005641C7"/>
    <w:rsid w:val="005730E9"/>
    <w:rsid w:val="005758DB"/>
    <w:rsid w:val="0059684B"/>
    <w:rsid w:val="005A10A9"/>
    <w:rsid w:val="005B5F2C"/>
    <w:rsid w:val="005E30F7"/>
    <w:rsid w:val="005F611B"/>
    <w:rsid w:val="00607B67"/>
    <w:rsid w:val="00616D2B"/>
    <w:rsid w:val="00632FB9"/>
    <w:rsid w:val="006351B7"/>
    <w:rsid w:val="006560D1"/>
    <w:rsid w:val="0065627C"/>
    <w:rsid w:val="006672BF"/>
    <w:rsid w:val="00667B31"/>
    <w:rsid w:val="006766DD"/>
    <w:rsid w:val="006B615C"/>
    <w:rsid w:val="006C589C"/>
    <w:rsid w:val="00705EAF"/>
    <w:rsid w:val="00730ED7"/>
    <w:rsid w:val="0075575A"/>
    <w:rsid w:val="0077459C"/>
    <w:rsid w:val="00790EB9"/>
    <w:rsid w:val="007A4515"/>
    <w:rsid w:val="007A5A1A"/>
    <w:rsid w:val="007B1DCA"/>
    <w:rsid w:val="007F06A6"/>
    <w:rsid w:val="00827591"/>
    <w:rsid w:val="00845884"/>
    <w:rsid w:val="008508BE"/>
    <w:rsid w:val="008541FD"/>
    <w:rsid w:val="00861BDD"/>
    <w:rsid w:val="008922D1"/>
    <w:rsid w:val="008A2893"/>
    <w:rsid w:val="008B0CEB"/>
    <w:rsid w:val="008C54DD"/>
    <w:rsid w:val="008E2709"/>
    <w:rsid w:val="008F405B"/>
    <w:rsid w:val="008F7C49"/>
    <w:rsid w:val="009173E5"/>
    <w:rsid w:val="0096043B"/>
    <w:rsid w:val="009709BC"/>
    <w:rsid w:val="009873B4"/>
    <w:rsid w:val="00987926"/>
    <w:rsid w:val="009B7A9C"/>
    <w:rsid w:val="009C082A"/>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C36D4"/>
    <w:rsid w:val="00AE2E0A"/>
    <w:rsid w:val="00AE36D9"/>
    <w:rsid w:val="00AF5538"/>
    <w:rsid w:val="00B13E51"/>
    <w:rsid w:val="00B32171"/>
    <w:rsid w:val="00B55C01"/>
    <w:rsid w:val="00B62AA3"/>
    <w:rsid w:val="00B62B64"/>
    <w:rsid w:val="00B77DEE"/>
    <w:rsid w:val="00B84471"/>
    <w:rsid w:val="00BA69FA"/>
    <w:rsid w:val="00BB3D1E"/>
    <w:rsid w:val="00C20B46"/>
    <w:rsid w:val="00C302C9"/>
    <w:rsid w:val="00C473A2"/>
    <w:rsid w:val="00CC0486"/>
    <w:rsid w:val="00CE41F1"/>
    <w:rsid w:val="00D00201"/>
    <w:rsid w:val="00D1760A"/>
    <w:rsid w:val="00D17CFF"/>
    <w:rsid w:val="00D249DB"/>
    <w:rsid w:val="00D377AC"/>
    <w:rsid w:val="00D55D5C"/>
    <w:rsid w:val="00D87ADE"/>
    <w:rsid w:val="00DA6987"/>
    <w:rsid w:val="00DA6BAC"/>
    <w:rsid w:val="00DE435C"/>
    <w:rsid w:val="00DF4B64"/>
    <w:rsid w:val="00E12C5B"/>
    <w:rsid w:val="00E201BA"/>
    <w:rsid w:val="00E44246"/>
    <w:rsid w:val="00E54709"/>
    <w:rsid w:val="00E62307"/>
    <w:rsid w:val="00E624C8"/>
    <w:rsid w:val="00EB46CA"/>
    <w:rsid w:val="00EC444B"/>
    <w:rsid w:val="00EC4AE3"/>
    <w:rsid w:val="00ED0D63"/>
    <w:rsid w:val="00F17CC7"/>
    <w:rsid w:val="00F22B98"/>
    <w:rsid w:val="00F22E4B"/>
    <w:rsid w:val="00F2367C"/>
    <w:rsid w:val="00F47075"/>
    <w:rsid w:val="00F67EDD"/>
    <w:rsid w:val="00F74A54"/>
    <w:rsid w:val="00FC67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9873B4"/>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customStyle="1" w:styleId="13">
    <w:name w:val="Без интервала1"/>
    <w:uiPriority w:val="99"/>
    <w:rsid w:val="00EB46CA"/>
    <w:rPr>
      <w:rFonts w:ascii="Calibri" w:hAnsi="Calibri" w:cs="Calibri"/>
      <w:sz w:val="20"/>
      <w:szCs w:val="20"/>
      <w:lang w:val="uk-UA" w:eastAsia="en-US"/>
    </w:rPr>
  </w:style>
  <w:style w:type="paragraph" w:styleId="BalloonText">
    <w:name w:val="Balloon Text"/>
    <w:basedOn w:val="Normal"/>
    <w:link w:val="BalloonTextChar"/>
    <w:uiPriority w:val="99"/>
    <w:semiHidden/>
    <w:rsid w:val="002E0754"/>
    <w:rPr>
      <w:rFonts w:ascii="Tahoma" w:hAnsi="Tahoma" w:cs="Tahoma"/>
      <w:sz w:val="16"/>
      <w:szCs w:val="16"/>
    </w:rPr>
  </w:style>
  <w:style w:type="character" w:customStyle="1" w:styleId="BalloonTextChar">
    <w:name w:val="Balloon Text Char"/>
    <w:basedOn w:val="DefaultParagraphFont"/>
    <w:link w:val="BalloonText"/>
    <w:uiPriority w:val="99"/>
    <w:semiHidden/>
    <w:rsid w:val="001C4AD6"/>
    <w:rPr>
      <w:rFonts w:ascii="Times New Roman" w:hAnsi="Times New Roman" w:cs="Arial Unicode MS"/>
      <w:color w:val="000000"/>
      <w:sz w:val="0"/>
      <w:szCs w:val="0"/>
      <w:lang w:val="uk-UA" w:eastAsia="uk-UA"/>
    </w:rPr>
  </w:style>
</w:styles>
</file>

<file path=word/webSettings.xml><?xml version="1.0" encoding="utf-8"?>
<w:webSettings xmlns:r="http://schemas.openxmlformats.org/officeDocument/2006/relationships" xmlns:w="http://schemas.openxmlformats.org/wordprocessingml/2006/main">
  <w:divs>
    <w:div w:id="1137914567">
      <w:marLeft w:val="0"/>
      <w:marRight w:val="0"/>
      <w:marTop w:val="0"/>
      <w:marBottom w:val="0"/>
      <w:divBdr>
        <w:top w:val="none" w:sz="0" w:space="0" w:color="auto"/>
        <w:left w:val="none" w:sz="0" w:space="0" w:color="auto"/>
        <w:bottom w:val="none" w:sz="0" w:space="0" w:color="auto"/>
        <w:right w:val="none" w:sz="0" w:space="0" w:color="auto"/>
      </w:divBdr>
    </w:div>
    <w:div w:id="1137914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175</TotalTime>
  <Pages>19</Pages>
  <Words>6432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14</cp:revision>
  <cp:lastPrinted>2016-06-30T08:40:00Z</cp:lastPrinted>
  <dcterms:created xsi:type="dcterms:W3CDTF">2013-09-24T10:36:00Z</dcterms:created>
  <dcterms:modified xsi:type="dcterms:W3CDTF">2016-06-30T08:40:00Z</dcterms:modified>
</cp:coreProperties>
</file>